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Esszimmer/ Wohnzimmer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28645244" name="019f21e8-9799-7463-ad21-f3319afed2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4355187" name="019f21e8-9799-7463-ad21-f3319afed22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8437891" name="019f21f0-9598-72ff-81e5-31270f1c70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658883" name="019f21f0-9598-72ff-81e5-31270f1c707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143509346" name="019f2203-800b-7c16-94e7-190eec634c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4901972" name="019f2203-800b-7c16-94e7-190eec634c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Esszimmer/ Wohnzimmer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3743043" name="019f21ee-e011-7212-8a88-fce7b5f569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8706896" name="019f21ee-e011-7212-8a88-fce7b5f5697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89623016" name="019f21f1-906a-758b-a52e-39b2ae0b44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9638544" name="019f21f1-906a-758b-a52e-39b2ae0b44d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WC/ Dusche/ 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43899135" name="019f21c6-1c21-7777-af2c-e48c9a6b8d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3395760" name="019f21c6-1c21-7777-af2c-e48c9a6b8d2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57942581" name="019f2202-20ee-7362-b076-51a421fa2c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1038336" name="019f2202-20ee-7362-b076-51a421fa2c9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20867347" name="019f21c9-30d9-7219-9892-cbe803f00b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7491435" name="019f21c9-30d9-7219-9892-cbe803f00b9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64326720" name="019f21ef-d18b-7919-8f09-7fa8b92620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7023944" name="019f21ef-d18b-7919-8f09-7fa8b92620a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91475317" name="019f2202-e4ee-7daf-92a1-de404a7f0d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0812649" name="019f2202-e4ee-7daf-92a1-de404a7f0d9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</w:tc>
        <w:tc>
          <w:p>
            <w:pPr>
              <w:spacing w:before="0" w:after="0" w:line="240" w:lineRule="auto"/>
            </w:pPr>
            <w:r>
              <w:t>Wand/ 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27161862" name="019f21ca-2ef3-7110-b80b-166d31c048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5612558" name="019f21ca-2ef3-7110-b80b-166d31c0489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Keller/ Waschküche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31707514" name="019f21d0-793f-7b0d-8b68-b35a45629bd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562933" name="019f21d0-793f-7b0d-8b68-b35a45629bd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83867750" name="019f21d3-0c59-751a-a267-d7ba97dbee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8542918" name="019f21d3-0c59-751a-a267-d7ba97dbee6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746462529" name="019f21f3-a3b3-7de8-8f3a-9960369a30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4371812" name="019f21f3-a3b3-7de8-8f3a-9960369a303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Hofstrasse 18, 8136 Gattikon</w:t>
          </w:r>
        </w:p>
        <w:p>
          <w:pPr>
            <w:spacing w:before="0" w:after="0"/>
          </w:pPr>
          <w:r>
            <w:t>DN 1032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